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054" w:rsidRDefault="00144054" w:rsidP="00144054">
      <w:pPr>
        <w:jc w:val="both"/>
        <w:bidi w:val="1"/>
        <w:bidi w:val="1"/>
      </w:pPr>
      <w:r>
        <w:rPr>
          <w:rFonts w:cs="Arial" w:hint="cs"/>
          <w:rtl/>
        </w:rPr>
        <w:t>كلمنى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t>!</w:t>
      </w:r>
    </w:p>
    <w:p w:rsidR="00144054" w:rsidRDefault="00144054" w:rsidP="00144054">
      <w:pPr>
        <w:jc w:val="both"/>
        <w:bidi w:val="1"/>
        <w:bidi w:val="1"/>
      </w:pP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شوقى</w:t>
      </w:r>
      <w:r>
        <w:t xml:space="preserve"> :</w:t>
      </w:r>
    </w:p>
    <w:p w:rsidR="00144054" w:rsidRDefault="00144054" w:rsidP="00144054">
      <w:pPr>
        <w:jc w:val="both"/>
        <w:bidi w:val="1"/>
        <w:bidi w:val="1"/>
      </w:pPr>
      <w:r>
        <w:rPr>
          <w:rFonts w:cs="Arial"/>
          <w:rtl/>
        </w:rPr>
        <w:t>((</w:t>
      </w:r>
      <w:r>
        <w:rPr>
          <w:rFonts w:cs="Arial" w:hint="cs"/>
          <w:rtl/>
        </w:rPr>
        <w:t>كلمنى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مظبوط</w:t>
      </w:r>
      <w:r>
        <w:rPr>
          <w:rFonts w:cs="Arial"/>
          <w:rtl/>
        </w:rPr>
        <w:t xml:space="preserve">)) ..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مؤخرا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الحوارات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كلمنى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بشويش</w:t>
      </w:r>
      <w:r>
        <w:rPr>
          <w:rFonts w:cs="Arial"/>
          <w:rtl/>
        </w:rPr>
        <w:t xml:space="preserve">)) 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>((</w:t>
      </w:r>
      <w:r>
        <w:rPr>
          <w:rFonts w:cs="Arial" w:hint="cs"/>
          <w:rtl/>
        </w:rPr>
        <w:t>كلمنى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>((</w:t>
      </w:r>
      <w:r>
        <w:rPr>
          <w:rFonts w:cs="Arial" w:hint="cs"/>
          <w:rtl/>
        </w:rPr>
        <w:t>كلمنى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أكتر</w:t>
      </w:r>
      <w:r>
        <w:rPr>
          <w:rFonts w:cs="Arial"/>
          <w:rtl/>
        </w:rPr>
        <w:t xml:space="preserve">)) 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>((</w:t>
      </w:r>
      <w:r>
        <w:rPr>
          <w:rFonts w:cs="Arial" w:hint="cs"/>
          <w:rtl/>
        </w:rPr>
        <w:t>كلمنى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وتضيف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احتفالية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</w:p>
    <w:p w:rsidR="00144054" w:rsidRDefault="00144054" w:rsidP="00144054">
      <w:pPr>
        <w:jc w:val="both"/>
        <w:bidi w:val="1"/>
        <w:bidi w:val="1"/>
      </w:pP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t>.</w:t>
      </w:r>
    </w:p>
    <w:p w:rsidR="00144054" w:rsidRDefault="00144054" w:rsidP="00144054">
      <w:pPr>
        <w:jc w:val="both"/>
        <w:bidi w:val="1"/>
        <w:bidi w:val="1"/>
      </w:pP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كلمنى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عربى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للمدرسين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بتدريس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للدارسين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مهاراتهم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وبتعبيرات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ايضاتهتم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أسطوانة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والمحادثات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t>.</w:t>
      </w:r>
    </w:p>
    <w:p w:rsidR="00144054" w:rsidRDefault="00144054" w:rsidP="00144054">
      <w:pPr>
        <w:jc w:val="both"/>
        <w:bidi w:val="1"/>
        <w:bidi w:val="1"/>
      </w:pPr>
      <w:r>
        <w:rPr>
          <w:rFonts w:cs="Arial" w:hint="cs"/>
          <w:rtl/>
        </w:rPr>
        <w:t>تشبما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تريدالى</w:t>
      </w:r>
    </w:p>
    <w:p w:rsidR="00144054" w:rsidRDefault="00144054" w:rsidP="00144054">
      <w:pPr>
        <w:jc w:val="both"/>
        <w:bidi w:val="1"/>
        <w:bidi w:val="1"/>
      </w:pPr>
      <w:r>
        <w:rPr>
          <w:rFonts w:cs="Arial" w:hint="cs"/>
          <w:rtl/>
        </w:rPr>
        <w:t>تطوع</w:t>
      </w:r>
      <w:r>
        <w:rPr>
          <w:rFonts w:cs="Arial"/>
          <w:rtl/>
        </w:rPr>
        <w:t xml:space="preserve">٦ </w:t>
      </w:r>
      <w:r>
        <w:rPr>
          <w:rFonts w:cs="Arial" w:hint="cs"/>
          <w:rtl/>
        </w:rPr>
        <w:t>تسيهنشارك</w:t>
      </w:r>
    </w:p>
    <w:sectPr w:rsidR="00763CB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4054"/>
    <w:rsid w:val="0015074B"/>
    <w:rsid w:val="0029639D"/>
    <w:rsid w:val="00326F90"/>
    <w:rsid w:val="00763CB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8A5BBAF9-5003-4A7A-8AC5-8095B7EC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83A51D-80DF-47BD-A022-48875C78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Mohsen Mahmoud</cp:lastModifiedBy>
  <cp:revision>2</cp:revision>
  <dcterms:created xsi:type="dcterms:W3CDTF">2013-12-23T23:15:00Z</dcterms:created>
  <dcterms:modified xsi:type="dcterms:W3CDTF">2024-08-25T22:27:00Z</dcterms:modified>
  <cp:category/>
</cp:coreProperties>
</file>